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Unter Treppe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Treppe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6779111" name="019d487a-09de-7165-8e7a-88882ac6c5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016367" name="019d487a-09de-7165-8e7a-88882ac6c5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2049551" name="019d487a-36ce-7bed-9dc2-998e2788bc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8968990" name="019d487a-36ce-7bed-9dc2-998e2788bc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395109" name="019d4894-e2af-7d18-a1a4-a706b1963a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092842" name="019d4894-e2af-7d18-a1a4-a706b1963ae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7693756" name="019d4895-d8de-71f4-8341-0d42cc1075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5953342" name="019d4895-d8de-71f4-8341-0d42cc1075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6351904" name="019d489b-5a86-7c38-b62a-752e023cce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18721" name="019d489b-5a86-7c38-b62a-752e023cce5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2007134" name="019d489b-bf04-79c4-88e4-5d48da57c1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881301" name="019d489b-bf04-79c4-88e4-5d48da57c14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1746497" name="019d48b5-1d27-7052-a66a-ca4e0df20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177941" name="019d48b5-1d27-7052-a66a-ca4e0df2002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0021210" name="019d48b5-4532-7694-931c-b2523ee13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364843" name="019d48b5-4532-7694-931c-b2523ee13eb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4934719" name="019d48c8-3822-7e3c-940a-982282f459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911949" name="019d48c8-3822-7e3c-940a-982282f459c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1352033" name="019d48c8-5f45-7251-9fad-101625b8e9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999745" name="019d48c8-5f45-7251-9fad-101625b8e9f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Pausenraum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2246946" name="019d48ce-7977-784d-af64-0c089fd67f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337067" name="019d48ce-7977-784d-af64-0c089fd67f0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2793730" name="019d48ce-b12b-7a1b-b5cb-8f5b2ea0b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220547" name="019d48ce-b12b-7a1b-b5cb-8f5b2ea0b6a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Bettlachstraße 140, 2540 Grenchen</w:t>
          </w:r>
        </w:p>
        <w:p>
          <w:pPr>
            <w:spacing w:before="0" w:after="0"/>
          </w:pPr>
          <w:r>
            <w:t>814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